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w:t>
      </w:r>
      <w:bookmarkStart w:id="10" w:name="_GoBack"/>
      <w:bookmarkEnd w:id="10"/>
      <w:r>
        <w:t xml:space="preserve">e </w:t>
      </w:r>
      <w:r w:rsidR="00613752">
        <w:rPr>
          <w:color w:val="FF0000"/>
        </w:rPr>
        <w:t>3</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Pr>
          <w:highlight w:val="lightGray"/>
        </w:rPr>
        <w:t>[</w:t>
      </w:r>
      <w:r>
        <w:rPr>
          <w:i/>
          <w:highlight w:val="lightGray"/>
        </w:rPr>
        <w:t>naam onderaannemer</w:t>
      </w:r>
      <w:r>
        <w:rPr>
          <w:highlight w:val="lightGray"/>
        </w:rPr>
        <w:t>]</w:t>
      </w:r>
      <w:r>
        <w:t xml:space="preserve">, 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B46D8"/>
    <w:rsid w:val="00177A29"/>
    <w:rsid w:val="002B5524"/>
    <w:rsid w:val="003B3222"/>
    <w:rsid w:val="00424DED"/>
    <w:rsid w:val="00482A4F"/>
    <w:rsid w:val="00527398"/>
    <w:rsid w:val="00613752"/>
    <w:rsid w:val="00632123"/>
    <w:rsid w:val="006B3BF2"/>
    <w:rsid w:val="008104C5"/>
    <w:rsid w:val="008402D9"/>
    <w:rsid w:val="009175F9"/>
    <w:rsid w:val="009761CF"/>
    <w:rsid w:val="009B0D92"/>
    <w:rsid w:val="00A03098"/>
    <w:rsid w:val="00A14104"/>
    <w:rsid w:val="00A3732E"/>
    <w:rsid w:val="00A53085"/>
    <w:rsid w:val="00AA2476"/>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9B1C4"/>
  <w15:docId w15:val="{D197B4A2-4751-46DB-8D87-38DA35CE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Loomans, Oscar</cp:lastModifiedBy>
  <cp:revision>3</cp:revision>
  <dcterms:created xsi:type="dcterms:W3CDTF">2019-01-09T14:26:00Z</dcterms:created>
  <dcterms:modified xsi:type="dcterms:W3CDTF">2022-02-16T14:49:00Z</dcterms:modified>
</cp:coreProperties>
</file>